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DE9F" w14:textId="36EF6E2F" w:rsidR="002167CC" w:rsidRPr="002875A8" w:rsidRDefault="002167CC" w:rsidP="002167CC">
      <w:pPr>
        <w:pStyle w:val="BijlageGenummerdKop2"/>
        <w:numPr>
          <w:ilvl w:val="0"/>
          <w:numId w:val="0"/>
        </w:numPr>
        <w:ind w:left="1134"/>
      </w:pPr>
      <w:bookmarkStart w:id="0" w:name="_Toc496111707"/>
      <w:bookmarkStart w:id="1" w:name="_Toc189475596"/>
      <w:bookmarkStart w:id="2" w:name="bwkopBijlage_K"/>
      <w:r>
        <w:t>Bijlage H</w:t>
      </w:r>
      <w:r>
        <w:tab/>
      </w:r>
      <w:r w:rsidRPr="002875A8">
        <w:t>Verklaring inzake de verplichtingen op het gebied van milieu-, sociaal en arbeidsrecht</w:t>
      </w:r>
      <w:bookmarkEnd w:id="0"/>
      <w:bookmarkEnd w:id="1"/>
    </w:p>
    <w:p w14:paraId="266A49B6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2875A8">
        <w:rPr>
          <w:bCs/>
          <w:color w:val="000000"/>
          <w:lang w:val="nl-NL"/>
        </w:rPr>
        <w:t xml:space="preserve">Naam en adres van de onderneming: </w:t>
      </w:r>
    </w:p>
    <w:p w14:paraId="569A9DB0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04A04939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1425D2D9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0A1678B8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1B21F2ED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00713DE7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13606531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7416CAF6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2975339F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104A1A61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05E2B6E3" w14:textId="77777777" w:rsidR="002167CC" w:rsidRPr="002875A8" w:rsidRDefault="002167CC" w:rsidP="002167CC">
      <w:pPr>
        <w:pStyle w:val="Broodtekst"/>
        <w:ind w:left="1134"/>
        <w:rPr>
          <w:bCs/>
          <w:color w:val="000000"/>
          <w:lang w:val="nl-NL"/>
        </w:rPr>
      </w:pPr>
    </w:p>
    <w:p w14:paraId="658EC60E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150EBA4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</w:p>
    <w:p w14:paraId="086CC348" w14:textId="77777777" w:rsidR="002167CC" w:rsidRPr="002875A8" w:rsidRDefault="002167CC" w:rsidP="002167CC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4F8C4652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</w:p>
    <w:p w14:paraId="53729539" w14:textId="77777777" w:rsidR="002167CC" w:rsidRPr="002875A8" w:rsidRDefault="002167CC" w:rsidP="002167CC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4.3.1</w:t>
      </w:r>
      <w:bookmarkEnd w:id="4"/>
      <w:r w:rsidRPr="002875A8">
        <w:rPr>
          <w:color w:val="000000"/>
          <w:lang w:val="nl-NL"/>
        </w:rPr>
        <w:t>.</w:t>
      </w:r>
    </w:p>
    <w:bookmarkEnd w:id="3"/>
    <w:p w14:paraId="5969A4EF" w14:textId="77777777" w:rsidR="003F5EB0" w:rsidRPr="00780E8F" w:rsidRDefault="003F5EB0" w:rsidP="003F5EB0"/>
    <w:sectPr w:rsidR="003F5EB0" w:rsidRPr="00780E8F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184B" w14:textId="77777777" w:rsidR="00780E8F" w:rsidRDefault="00780E8F" w:rsidP="0088501B">
      <w:r>
        <w:separator/>
      </w:r>
    </w:p>
  </w:endnote>
  <w:endnote w:type="continuationSeparator" w:id="0">
    <w:p w14:paraId="3A73DA70" w14:textId="77777777" w:rsidR="00780E8F" w:rsidRDefault="00780E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936" w14:textId="77777777" w:rsidR="00780E8F" w:rsidRDefault="00780E8F" w:rsidP="0088501B">
      <w:r>
        <w:separator/>
      </w:r>
    </w:p>
  </w:footnote>
  <w:footnote w:type="continuationSeparator" w:id="0">
    <w:p w14:paraId="0783B3FC" w14:textId="77777777" w:rsidR="00780E8F" w:rsidRDefault="00780E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9D4F" w14:textId="1B050496" w:rsidR="00433251" w:rsidRPr="00433251" w:rsidRDefault="00433251" w:rsidP="00433251">
    <w:pPr>
      <w:pStyle w:val="Koptekst"/>
    </w:pPr>
    <w:r w:rsidRPr="00433251">
      <w:t xml:space="preserve">Bijlage </w:t>
    </w:r>
    <w:r>
      <w:t>H</w:t>
    </w:r>
    <w:r w:rsidRPr="00433251">
      <w:t xml:space="preserve"> behorende bij zaak 31202993 B&amp;O GMS VERSIE 1.0</w:t>
    </w:r>
  </w:p>
  <w:p w14:paraId="5398B9DE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FCD2B1AC"/>
    <w:lvl w:ilvl="0">
      <w:start w:val="1"/>
      <w:numFmt w:val="upperLetter"/>
      <w:pStyle w:val="BijlageGenummerdKop"/>
      <w:lvlText w:val="Bijlage %1"/>
      <w:lvlJc w:val="left"/>
      <w:pPr>
        <w:tabs>
          <w:tab w:val="num" w:pos="5813"/>
        </w:tabs>
        <w:ind w:left="581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715542289">
    <w:abstractNumId w:val="9"/>
  </w:num>
  <w:num w:numId="2" w16cid:durableId="638341850">
    <w:abstractNumId w:val="11"/>
  </w:num>
  <w:num w:numId="3" w16cid:durableId="974796867">
    <w:abstractNumId w:val="28"/>
  </w:num>
  <w:num w:numId="4" w16cid:durableId="1917326159">
    <w:abstractNumId w:val="10"/>
  </w:num>
  <w:num w:numId="5" w16cid:durableId="1664821466">
    <w:abstractNumId w:val="16"/>
  </w:num>
  <w:num w:numId="6" w16cid:durableId="161823005">
    <w:abstractNumId w:val="19"/>
  </w:num>
  <w:num w:numId="7" w16cid:durableId="117260205">
    <w:abstractNumId w:val="2"/>
  </w:num>
  <w:num w:numId="8" w16cid:durableId="496961960">
    <w:abstractNumId w:val="1"/>
  </w:num>
  <w:num w:numId="9" w16cid:durableId="1550844453">
    <w:abstractNumId w:val="0"/>
  </w:num>
  <w:num w:numId="10" w16cid:durableId="1177573292">
    <w:abstractNumId w:val="7"/>
  </w:num>
  <w:num w:numId="11" w16cid:durableId="1202283283">
    <w:abstractNumId w:val="5"/>
  </w:num>
  <w:num w:numId="12" w16cid:durableId="1583486531">
    <w:abstractNumId w:val="5"/>
  </w:num>
  <w:num w:numId="13" w16cid:durableId="2005667908">
    <w:abstractNumId w:val="29"/>
  </w:num>
  <w:num w:numId="14" w16cid:durableId="1708332982">
    <w:abstractNumId w:val="3"/>
  </w:num>
  <w:num w:numId="15" w16cid:durableId="1462190147">
    <w:abstractNumId w:val="17"/>
  </w:num>
  <w:num w:numId="16" w16cid:durableId="1713573189">
    <w:abstractNumId w:val="23"/>
  </w:num>
  <w:num w:numId="17" w16cid:durableId="680164905">
    <w:abstractNumId w:val="8"/>
  </w:num>
  <w:num w:numId="18" w16cid:durableId="1972203019">
    <w:abstractNumId w:val="20"/>
  </w:num>
  <w:num w:numId="19" w16cid:durableId="295061887">
    <w:abstractNumId w:val="30"/>
  </w:num>
  <w:num w:numId="20" w16cid:durableId="1035544768">
    <w:abstractNumId w:val="12"/>
  </w:num>
  <w:num w:numId="21" w16cid:durableId="1888688268">
    <w:abstractNumId w:val="22"/>
  </w:num>
  <w:num w:numId="22" w16cid:durableId="1277448155">
    <w:abstractNumId w:val="25"/>
  </w:num>
  <w:num w:numId="23" w16cid:durableId="1357080646">
    <w:abstractNumId w:val="18"/>
  </w:num>
  <w:num w:numId="24" w16cid:durableId="2030326456">
    <w:abstractNumId w:val="27"/>
  </w:num>
  <w:num w:numId="25" w16cid:durableId="1493831337">
    <w:abstractNumId w:val="26"/>
  </w:num>
  <w:num w:numId="26" w16cid:durableId="255094083">
    <w:abstractNumId w:val="6"/>
  </w:num>
  <w:num w:numId="27" w16cid:durableId="839125381">
    <w:abstractNumId w:val="15"/>
  </w:num>
  <w:num w:numId="28" w16cid:durableId="963121195">
    <w:abstractNumId w:val="21"/>
  </w:num>
  <w:num w:numId="29" w16cid:durableId="2080054972">
    <w:abstractNumId w:val="4"/>
  </w:num>
  <w:num w:numId="30" w16cid:durableId="962612128">
    <w:abstractNumId w:val="13"/>
  </w:num>
  <w:num w:numId="31" w16cid:durableId="1595237584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8F"/>
    <w:rsid w:val="0004260D"/>
    <w:rsid w:val="00043163"/>
    <w:rsid w:val="00056D70"/>
    <w:rsid w:val="000B3F94"/>
    <w:rsid w:val="000E1F3B"/>
    <w:rsid w:val="00173156"/>
    <w:rsid w:val="001D6F03"/>
    <w:rsid w:val="001E6B2D"/>
    <w:rsid w:val="002167CC"/>
    <w:rsid w:val="002A6578"/>
    <w:rsid w:val="002B1092"/>
    <w:rsid w:val="002E0FD2"/>
    <w:rsid w:val="00356CA2"/>
    <w:rsid w:val="0038549E"/>
    <w:rsid w:val="003C4BF2"/>
    <w:rsid w:val="003D51FB"/>
    <w:rsid w:val="003F5EB0"/>
    <w:rsid w:val="003F6EDB"/>
    <w:rsid w:val="0040142D"/>
    <w:rsid w:val="0040571B"/>
    <w:rsid w:val="00433251"/>
    <w:rsid w:val="00450447"/>
    <w:rsid w:val="004B0EA1"/>
    <w:rsid w:val="004D766D"/>
    <w:rsid w:val="004F7510"/>
    <w:rsid w:val="00566214"/>
    <w:rsid w:val="005A4FBE"/>
    <w:rsid w:val="005D2CF1"/>
    <w:rsid w:val="005E046F"/>
    <w:rsid w:val="006006F5"/>
    <w:rsid w:val="00650A9B"/>
    <w:rsid w:val="006B132A"/>
    <w:rsid w:val="006D2E66"/>
    <w:rsid w:val="006F42D7"/>
    <w:rsid w:val="007435A7"/>
    <w:rsid w:val="00755237"/>
    <w:rsid w:val="00780E8F"/>
    <w:rsid w:val="007F4AEA"/>
    <w:rsid w:val="0088386A"/>
    <w:rsid w:val="0088501B"/>
    <w:rsid w:val="008B33F2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A4702"/>
    <w:rsid w:val="00BE01D6"/>
    <w:rsid w:val="00C36FAA"/>
    <w:rsid w:val="00C71133"/>
    <w:rsid w:val="00C97476"/>
    <w:rsid w:val="00CA55CC"/>
    <w:rsid w:val="00CB3317"/>
    <w:rsid w:val="00D14210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3E1B"/>
  <w15:chartTrackingRefBased/>
  <w15:docId w15:val="{9467F755-A555-4A76-972A-70378B3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2167C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167CC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167CC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167CC"/>
    <w:pPr>
      <w:pageBreakBefore/>
      <w:numPr>
        <w:numId w:val="32"/>
      </w:numPr>
      <w:tabs>
        <w:tab w:val="clear" w:pos="5813"/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ijlageGenummerdKop2">
    <w:name w:val="BijlageGenummerdKop2"/>
    <w:basedOn w:val="BijlageGenummerdKop"/>
    <w:uiPriority w:val="16"/>
    <w:rsid w:val="002167CC"/>
    <w:pPr>
      <w:tabs>
        <w:tab w:val="clear" w:pos="0"/>
        <w:tab w:val="num" w:pos="5813"/>
      </w:tabs>
      <w:spacing w:line="240" w:lineRule="atLeast"/>
      <w:ind w:left="5813"/>
    </w:pPr>
  </w:style>
  <w:style w:type="character" w:customStyle="1" w:styleId="BroodtekstChar">
    <w:name w:val="Broodtekst Char"/>
    <w:basedOn w:val="Standaardalinea-lettertype"/>
    <w:link w:val="Broodtekst"/>
    <w:rsid w:val="002167CC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1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(RWS CIV)</dc:creator>
  <cp:keywords/>
  <dc:description/>
  <cp:lastModifiedBy>Laros, Raymond (RWS CIV)</cp:lastModifiedBy>
  <cp:revision>3</cp:revision>
  <cp:lastPrinted>2025-02-04T14:08:00Z</cp:lastPrinted>
  <dcterms:created xsi:type="dcterms:W3CDTF">2025-02-04T14:10:00Z</dcterms:created>
  <dcterms:modified xsi:type="dcterms:W3CDTF">2025-02-06T14:42:00Z</dcterms:modified>
</cp:coreProperties>
</file>